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8D0F49" w14:textId="31C0248C" w:rsidR="00C40450" w:rsidRPr="00C40450" w:rsidRDefault="00C40450" w:rsidP="00C40450">
      <w:pPr>
        <w:pStyle w:val="Bijlageondertitel"/>
        <w:numPr>
          <w:ilvl w:val="0"/>
          <w:numId w:val="0"/>
        </w:numPr>
      </w:pPr>
      <w:bookmarkStart w:id="0" w:name="_Toc457495776"/>
      <w:bookmarkStart w:id="1" w:name="_Toc457495767"/>
      <w:bookmarkStart w:id="2" w:name="_Toc430187772"/>
      <w:bookmarkStart w:id="3" w:name="_Toc494110927"/>
      <w:bookmarkStart w:id="4" w:name="_Toc494109861"/>
      <w:r w:rsidRPr="00C40450">
        <w:t xml:space="preserve">Verklaring inzake </w:t>
      </w:r>
      <w:bookmarkEnd w:id="0"/>
      <w:bookmarkEnd w:id="1"/>
      <w:bookmarkEnd w:id="2"/>
      <w:r w:rsidRPr="00C40450">
        <w:t>milieu-, sociaal</w:t>
      </w:r>
      <w:r w:rsidR="005914DA">
        <w:t>-</w:t>
      </w:r>
      <w:r w:rsidRPr="00C40450">
        <w:t xml:space="preserve"> en arbeidsrecht</w:t>
      </w:r>
      <w:bookmarkEnd w:id="3"/>
      <w:bookmarkEnd w:id="4"/>
    </w:p>
    <w:p w14:paraId="0D8D0F4A" w14:textId="77777777" w:rsidR="00C40450" w:rsidRDefault="00C40450" w:rsidP="00C40450">
      <w:r>
        <w:t>Naam en adres van de onderneming:</w:t>
      </w:r>
    </w:p>
    <w:p w14:paraId="0D8D0F4B" w14:textId="77777777" w:rsidR="00C40450" w:rsidRDefault="00C40450" w:rsidP="00C40450"/>
    <w:p w14:paraId="0D8D0F4C" w14:textId="77777777" w:rsidR="00C40450" w:rsidRDefault="00C40450" w:rsidP="00C40450"/>
    <w:p w14:paraId="0D8D0F4D" w14:textId="77777777" w:rsidR="00C40450" w:rsidRDefault="00C40450" w:rsidP="00C40450">
      <w:r>
        <w:t>____________________________________________________________________________</w:t>
      </w:r>
    </w:p>
    <w:p w14:paraId="0D8D0F4E" w14:textId="77777777" w:rsidR="00C40450" w:rsidRDefault="00C40450" w:rsidP="00C40450"/>
    <w:p w14:paraId="0D8D0F4F" w14:textId="77777777" w:rsidR="00C40450" w:rsidRDefault="00C40450" w:rsidP="00C40450">
      <w:r>
        <w:t>Inschrijvingsnummer Kamer van Koophandel (inschrijvingsnummer van het</w:t>
      </w:r>
    </w:p>
    <w:p w14:paraId="0D8D0F50" w14:textId="77777777" w:rsidR="00C40450" w:rsidRDefault="00C40450" w:rsidP="00C40450">
      <w:r>
        <w:t>handelsregister of een overeenkomstig register van het land van vestiging van de</w:t>
      </w:r>
    </w:p>
    <w:p w14:paraId="0D8D0F51" w14:textId="77777777" w:rsidR="00C40450" w:rsidRDefault="00C40450" w:rsidP="00C40450">
      <w:r>
        <w:t>onderneming):</w:t>
      </w:r>
    </w:p>
    <w:p w14:paraId="0D8D0F52" w14:textId="77777777" w:rsidR="00C40450" w:rsidRDefault="00C40450" w:rsidP="00C40450"/>
    <w:p w14:paraId="0D8D0F53" w14:textId="77777777" w:rsidR="00C40450" w:rsidRDefault="00C40450" w:rsidP="00C40450"/>
    <w:p w14:paraId="0D8D0F54" w14:textId="77777777" w:rsidR="00C40450" w:rsidRDefault="00C40450" w:rsidP="00C40450">
      <w:r>
        <w:t>____________________________________________________________________________</w:t>
      </w:r>
    </w:p>
    <w:p w14:paraId="0D8D0F55" w14:textId="77777777" w:rsidR="00C40450" w:rsidRDefault="00C40450" w:rsidP="00C40450"/>
    <w:p w14:paraId="0D8D0F56" w14:textId="77777777" w:rsidR="00C40450" w:rsidRDefault="00C40450" w:rsidP="00C40450"/>
    <w:p w14:paraId="0D8D0F57" w14:textId="77777777" w:rsidR="00C40450" w:rsidRDefault="00C40450" w:rsidP="00C40450">
      <w:r>
        <w:t>Contactpersoon van de onderneming (naam, email, telefoon):</w:t>
      </w:r>
    </w:p>
    <w:p w14:paraId="0D8D0F58" w14:textId="77777777" w:rsidR="00C40450" w:rsidRDefault="00C40450" w:rsidP="00C40450"/>
    <w:p w14:paraId="0D8D0F59" w14:textId="77777777" w:rsidR="00C40450" w:rsidRDefault="00C40450" w:rsidP="00C40450"/>
    <w:p w14:paraId="0D8D0F5A" w14:textId="77777777" w:rsidR="00C40450" w:rsidRDefault="00C40450" w:rsidP="00C40450">
      <w:r>
        <w:t>____________________________________________________________________________</w:t>
      </w:r>
    </w:p>
    <w:p w14:paraId="0D8D0F5B" w14:textId="77777777" w:rsidR="00C40450" w:rsidRDefault="00C40450" w:rsidP="00C40450"/>
    <w:p w14:paraId="0D8D0F5C" w14:textId="77777777" w:rsidR="00C40450" w:rsidRDefault="00C40450" w:rsidP="00C40450">
      <w:r>
        <w:t>Ondergetekende verklaart bij het opstellen van zijn inschrijving rekening gehouden te hebben met de verplichtingen ingevolge de regelingen inzake milieu-, sociaal en arbeidsrecht, uit hoofde van:</w:t>
      </w:r>
    </w:p>
    <w:p w14:paraId="0D8D0F5D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het recht van de Europese Unie,</w:t>
      </w:r>
    </w:p>
    <w:p w14:paraId="0D8D0F5E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het nationale recht,</w:t>
      </w:r>
    </w:p>
    <w:p w14:paraId="0D8D0F5F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collectieve arbeidsovereenkomsten, en</w:t>
      </w:r>
    </w:p>
    <w:p w14:paraId="0D8D0F60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uit hoofde van de in bijlage X van richtlijn 2014/24/EU vermelde bepalingen van internationaal milieu-, sociaal en arbeidsrecht.</w:t>
      </w:r>
    </w:p>
    <w:p w14:paraId="0D8D0F61" w14:textId="77777777" w:rsidR="00C40450" w:rsidRDefault="00C40450" w:rsidP="00C40450"/>
    <w:p w14:paraId="0D8D0F62" w14:textId="77777777" w:rsidR="00C40450" w:rsidRDefault="00C40450" w:rsidP="00C40450">
      <w:r>
        <w:t>Na(a)m(en) vertegenwoordigingsbevoegde ondertekenaar(s):</w:t>
      </w:r>
    </w:p>
    <w:p w14:paraId="0D8D0F63" w14:textId="77777777" w:rsidR="00C40450" w:rsidRDefault="00C40450" w:rsidP="00C40450"/>
    <w:p w14:paraId="0D8D0F64" w14:textId="77777777" w:rsidR="00C40450" w:rsidRDefault="00C40450" w:rsidP="00C40450"/>
    <w:p w14:paraId="0D8D0F65" w14:textId="77777777" w:rsidR="00C40450" w:rsidRDefault="00C40450" w:rsidP="00C40450">
      <w:r>
        <w:t>____________________________________________________________________________</w:t>
      </w:r>
    </w:p>
    <w:p w14:paraId="0D8D0F66" w14:textId="77777777" w:rsidR="00C40450" w:rsidRDefault="00C40450" w:rsidP="00C40450"/>
    <w:p w14:paraId="0D8D0F67" w14:textId="77777777" w:rsidR="00C40450" w:rsidRDefault="00C40450" w:rsidP="00C40450">
      <w:r>
        <w:t>Datum:</w:t>
      </w:r>
    </w:p>
    <w:p w14:paraId="0D8D0F68" w14:textId="77777777" w:rsidR="00C40450" w:rsidRDefault="00C40450" w:rsidP="00C40450"/>
    <w:p w14:paraId="0D8D0F69" w14:textId="77777777" w:rsidR="00C40450" w:rsidRDefault="00C40450" w:rsidP="00C40450">
      <w:r>
        <w:t>Handtekening(en):</w:t>
      </w:r>
    </w:p>
    <w:p w14:paraId="0D8D0F6A" w14:textId="77777777" w:rsidR="000B46D8" w:rsidRDefault="000B46D8"/>
    <w:sectPr w:rsidR="000B46D8" w:rsidSect="00177A29">
      <w:headerReference w:type="default" r:id="rId11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5D2E4F" w14:textId="77777777" w:rsidR="00465121" w:rsidRDefault="00465121" w:rsidP="00EC4544">
      <w:pPr>
        <w:spacing w:line="240" w:lineRule="auto"/>
      </w:pPr>
      <w:r>
        <w:separator/>
      </w:r>
    </w:p>
  </w:endnote>
  <w:endnote w:type="continuationSeparator" w:id="0">
    <w:p w14:paraId="51E2B31B" w14:textId="77777777" w:rsidR="00465121" w:rsidRDefault="00465121" w:rsidP="00EC454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altName w:val="Corbel"/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9017B2" w14:textId="77777777" w:rsidR="00465121" w:rsidRDefault="00465121" w:rsidP="00EC4544">
      <w:pPr>
        <w:spacing w:line="240" w:lineRule="auto"/>
      </w:pPr>
      <w:r>
        <w:separator/>
      </w:r>
    </w:p>
  </w:footnote>
  <w:footnote w:type="continuationSeparator" w:id="0">
    <w:p w14:paraId="3901A01E" w14:textId="77777777" w:rsidR="00465121" w:rsidRDefault="00465121" w:rsidP="00EC454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pPr w:leftFromText="142" w:rightFromText="142" w:vertAnchor="page" w:tblpY="625"/>
      <w:tblOverlap w:val="never"/>
      <w:tblW w:w="8505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505"/>
    </w:tblGrid>
    <w:tr w:rsidR="00605A69" w:rsidRPr="00FE4E42" w14:paraId="4B1E3687" w14:textId="77777777" w:rsidTr="005E174D">
      <w:tc>
        <w:tcPr>
          <w:tcW w:w="6464" w:type="dxa"/>
        </w:tcPr>
        <w:p w14:paraId="4B56C589" w14:textId="77777777" w:rsidR="00605A69" w:rsidRPr="00220940" w:rsidRDefault="00605A69" w:rsidP="00605A69">
          <w:pPr>
            <w:pStyle w:val="Koptekst"/>
            <w:rPr>
              <w:sz w:val="18"/>
              <w:szCs w:val="18"/>
            </w:rPr>
          </w:pPr>
          <w:r w:rsidRPr="00220940">
            <w:rPr>
              <w:sz w:val="18"/>
              <w:szCs w:val="18"/>
            </w:rPr>
            <w:t>Gemeente Amsterdam</w:t>
          </w:r>
        </w:p>
        <w:p w14:paraId="5AE4F06F" w14:textId="77777777" w:rsidR="00605A69" w:rsidRPr="00220940" w:rsidRDefault="00605A69" w:rsidP="00605A69">
          <w:pPr>
            <w:pStyle w:val="Koptekst"/>
            <w:rPr>
              <w:sz w:val="18"/>
              <w:szCs w:val="18"/>
            </w:rPr>
          </w:pPr>
          <w:r>
            <w:rPr>
              <w:sz w:val="18"/>
              <w:szCs w:val="18"/>
            </w:rPr>
            <w:t>AI 2025-0055</w:t>
          </w:r>
          <w:r w:rsidRPr="00220940">
            <w:rPr>
              <w:sz w:val="18"/>
              <w:szCs w:val="18"/>
            </w:rPr>
            <w:t xml:space="preserve"> </w:t>
          </w:r>
          <w:r w:rsidRPr="00D01D94">
            <w:rPr>
              <w:sz w:val="18"/>
              <w:szCs w:val="18"/>
            </w:rPr>
            <w:t xml:space="preserve">Nieuwe </w:t>
          </w:r>
          <w:proofErr w:type="spellStart"/>
          <w:r w:rsidRPr="00D01D94">
            <w:rPr>
              <w:sz w:val="18"/>
              <w:szCs w:val="18"/>
            </w:rPr>
            <w:t>Osdorpergracht</w:t>
          </w:r>
          <w:proofErr w:type="spellEnd"/>
          <w:r w:rsidRPr="00D01D94">
            <w:rPr>
              <w:sz w:val="18"/>
              <w:szCs w:val="18"/>
            </w:rPr>
            <w:t xml:space="preserve"> Fase 1</w:t>
          </w:r>
        </w:p>
        <w:p w14:paraId="1BE8C019" w14:textId="391BC909" w:rsidR="00605A69" w:rsidRPr="00FE4E42" w:rsidRDefault="00605A69" w:rsidP="00605A69">
          <w:pPr>
            <w:pStyle w:val="Koptekst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Verklaring </w:t>
          </w:r>
          <w:r w:rsidRPr="00327D08">
            <w:rPr>
              <w:sz w:val="18"/>
              <w:szCs w:val="18"/>
            </w:rPr>
            <w:t xml:space="preserve">inschrijfformulier </w:t>
          </w:r>
          <w:r w:rsidR="002A052E">
            <w:rPr>
              <w:sz w:val="18"/>
              <w:szCs w:val="18"/>
            </w:rPr>
            <w:t>inzake milieu-, sociaal- en arbeidsrecht</w:t>
          </w:r>
        </w:p>
      </w:tc>
    </w:tr>
  </w:tbl>
  <w:p w14:paraId="5FE8EC87" w14:textId="77777777" w:rsidR="00EC4544" w:rsidRDefault="00EC4544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65333C5"/>
    <w:multiLevelType w:val="hybridMultilevel"/>
    <w:tmpl w:val="886AE874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3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4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7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68686836">
    <w:abstractNumId w:val="0"/>
  </w:num>
  <w:num w:numId="2" w16cid:durableId="1611744009">
    <w:abstractNumId w:val="4"/>
  </w:num>
  <w:num w:numId="3" w16cid:durableId="2054495530">
    <w:abstractNumId w:val="8"/>
  </w:num>
  <w:num w:numId="4" w16cid:durableId="345523154">
    <w:abstractNumId w:val="7"/>
  </w:num>
  <w:num w:numId="5" w16cid:durableId="263419101">
    <w:abstractNumId w:val="0"/>
  </w:num>
  <w:num w:numId="6" w16cid:durableId="1568800852">
    <w:abstractNumId w:val="3"/>
  </w:num>
  <w:num w:numId="7" w16cid:durableId="1507817716">
    <w:abstractNumId w:val="6"/>
  </w:num>
  <w:num w:numId="8" w16cid:durableId="698164424">
    <w:abstractNumId w:val="5"/>
  </w:num>
  <w:num w:numId="9" w16cid:durableId="950280223">
    <w:abstractNumId w:val="8"/>
  </w:num>
  <w:num w:numId="10" w16cid:durableId="1926373971">
    <w:abstractNumId w:val="7"/>
  </w:num>
  <w:num w:numId="11" w16cid:durableId="538668658">
    <w:abstractNumId w:val="7"/>
  </w:num>
  <w:num w:numId="12" w16cid:durableId="1180437033">
    <w:abstractNumId w:val="7"/>
  </w:num>
  <w:num w:numId="13" w16cid:durableId="264307368">
    <w:abstractNumId w:val="7"/>
  </w:num>
  <w:num w:numId="14" w16cid:durableId="477040664">
    <w:abstractNumId w:val="7"/>
  </w:num>
  <w:num w:numId="15" w16cid:durableId="782269789">
    <w:abstractNumId w:val="7"/>
  </w:num>
  <w:num w:numId="16" w16cid:durableId="650132115">
    <w:abstractNumId w:val="7"/>
  </w:num>
  <w:num w:numId="17" w16cid:durableId="1197506489">
    <w:abstractNumId w:val="7"/>
  </w:num>
  <w:num w:numId="18" w16cid:durableId="277642350">
    <w:abstractNumId w:val="7"/>
  </w:num>
  <w:num w:numId="19" w16cid:durableId="689837883">
    <w:abstractNumId w:val="5"/>
  </w:num>
  <w:num w:numId="20" w16cid:durableId="1546913922">
    <w:abstractNumId w:val="8"/>
  </w:num>
  <w:num w:numId="21" w16cid:durableId="967315658">
    <w:abstractNumId w:val="0"/>
  </w:num>
  <w:num w:numId="22" w16cid:durableId="1747920682">
    <w:abstractNumId w:val="3"/>
  </w:num>
  <w:num w:numId="23" w16cid:durableId="1233003505">
    <w:abstractNumId w:val="6"/>
  </w:num>
  <w:num w:numId="24" w16cid:durableId="1411923073">
    <w:abstractNumId w:val="0"/>
  </w:num>
  <w:num w:numId="25" w16cid:durableId="595480060">
    <w:abstractNumId w:val="0"/>
  </w:num>
  <w:num w:numId="26" w16cid:durableId="755370054">
    <w:abstractNumId w:val="0"/>
  </w:num>
  <w:num w:numId="27" w16cid:durableId="151468439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99328824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0450"/>
    <w:rsid w:val="000664F9"/>
    <w:rsid w:val="000B46D8"/>
    <w:rsid w:val="00177A29"/>
    <w:rsid w:val="002A052E"/>
    <w:rsid w:val="002B5524"/>
    <w:rsid w:val="00370457"/>
    <w:rsid w:val="003B3222"/>
    <w:rsid w:val="00424DED"/>
    <w:rsid w:val="00465121"/>
    <w:rsid w:val="00482A4F"/>
    <w:rsid w:val="00527398"/>
    <w:rsid w:val="005914DA"/>
    <w:rsid w:val="00605A69"/>
    <w:rsid w:val="00632123"/>
    <w:rsid w:val="006814FE"/>
    <w:rsid w:val="008104C5"/>
    <w:rsid w:val="008402D9"/>
    <w:rsid w:val="009175F9"/>
    <w:rsid w:val="009761CF"/>
    <w:rsid w:val="009B0D92"/>
    <w:rsid w:val="009E6B5A"/>
    <w:rsid w:val="00A03098"/>
    <w:rsid w:val="00A3732E"/>
    <w:rsid w:val="00A53085"/>
    <w:rsid w:val="00BD0C39"/>
    <w:rsid w:val="00C40450"/>
    <w:rsid w:val="00D35420"/>
    <w:rsid w:val="00EB1492"/>
    <w:rsid w:val="00EB5032"/>
    <w:rsid w:val="00EC4544"/>
    <w:rsid w:val="00F12F0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8D0F49"/>
  <w15:docId w15:val="{DCE614DC-D3CF-4AE1-9003-5BC547C79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C4045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aliases w:val="Opsomblokjes en substreepjes"/>
    <w:basedOn w:val="Standaard"/>
    <w:uiPriority w:val="99"/>
    <w:qFormat/>
    <w:rsid w:val="00C40450"/>
    <w:pPr>
      <w:ind w:left="720"/>
      <w:contextualSpacing/>
    </w:pPr>
  </w:style>
  <w:style w:type="paragraph" w:customStyle="1" w:styleId="Bijlageondertitel">
    <w:name w:val="Bijlage ondertitel"/>
    <w:basedOn w:val="Standaard"/>
    <w:next w:val="Standaard"/>
    <w:qFormat/>
    <w:rsid w:val="00C4045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styleId="Koptekst">
    <w:name w:val="header"/>
    <w:basedOn w:val="Standaard"/>
    <w:link w:val="KoptekstChar"/>
    <w:uiPriority w:val="99"/>
    <w:unhideWhenUsed/>
    <w:rsid w:val="00EC4544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C4544"/>
    <w:rPr>
      <w:rFonts w:eastAsia="Calibri"/>
      <w:lang w:eastAsia="en-US"/>
    </w:rPr>
  </w:style>
  <w:style w:type="paragraph" w:styleId="Voettekst">
    <w:name w:val="footer"/>
    <w:basedOn w:val="Standaard"/>
    <w:link w:val="VoettekstChar"/>
    <w:unhideWhenUsed/>
    <w:rsid w:val="00EC4544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EC4544"/>
    <w:rPr>
      <w:rFonts w:eastAsia="Calibri"/>
      <w:lang w:eastAsia="en-US"/>
    </w:rPr>
  </w:style>
  <w:style w:type="table" w:styleId="Tabelraster">
    <w:name w:val="Table Grid"/>
    <w:basedOn w:val="Standaardtabel"/>
    <w:rsid w:val="00605A6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6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1ceeed-c77b-4a37-aea6-85893f5a9fb4" xsi:nil="true"/>
    <_dlc_DocId xmlns="4beaae93-0eb5-44fb-ad91-4cebe96d8479">CKDNZWTS6CJ2-1841542453-1039</_dlc_DocId>
    <_dlc_DocIdUrl xmlns="4beaae93-0eb5-44fb-ad91-4cebe96d8479">
      <Url>https://hoofdstad.sharepoint.com/sites/SW-RE-GO-ODPOsdorpergrachtBruggen/_layouts/15/DocIdRedir.aspx?ID=CKDNZWTS6CJ2-1841542453-1039</Url>
      <Description>CKDNZWTS6CJ2-1841542453-1039</Description>
    </_dlc_DocIdUrl>
    <_dlc_DocIdPersistId xmlns="4beaae93-0eb5-44fb-ad91-4cebe96d8479">false</_dlc_DocIdPersistId>
    <Ontwerpstatus xmlns="aa0561b7-5d4d-4c0b-938a-ff6327b31467" xsi:nil="true"/>
    <VerantwoordelijkeDirecte xmlns="4beaae93-0eb5-44fb-ad91-4cebe96d8479">-</VerantwoordelijkeDirecte>
    <Trefwoord xmlns="4beaae93-0eb5-44fb-ad91-4cebe96d8479" xsi:nil="true"/>
    <lcf76f155ced4ddcb4097134ff3c332f xmlns="aa0561b7-5d4d-4c0b-938a-ff6327b3146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document" ma:contentTypeID="0x010100552416674A105C418CA901A974EE000700EF06C56976CC2B4591786067BD605C18" ma:contentTypeVersion="16" ma:contentTypeDescription="" ma:contentTypeScope="" ma:versionID="508ea166f008899edab67d7312d502fd">
  <xsd:schema xmlns:xsd="http://www.w3.org/2001/XMLSchema" xmlns:xs="http://www.w3.org/2001/XMLSchema" xmlns:p="http://schemas.microsoft.com/office/2006/metadata/properties" xmlns:ns2="4beaae93-0eb5-44fb-ad91-4cebe96d8479" xmlns:ns3="aa0561b7-5d4d-4c0b-938a-ff6327b31467" xmlns:ns4="451ceeed-c77b-4a37-aea6-85893f5a9fb4" targetNamespace="http://schemas.microsoft.com/office/2006/metadata/properties" ma:root="true" ma:fieldsID="d10b6399a450e6b5c81ad10518faf67c" ns2:_="" ns3:_="" ns4:_="">
    <xsd:import namespace="4beaae93-0eb5-44fb-ad91-4cebe96d8479"/>
    <xsd:import namespace="aa0561b7-5d4d-4c0b-938a-ff6327b31467"/>
    <xsd:import namespace="451ceeed-c77b-4a37-aea6-85893f5a9fb4"/>
    <xsd:element name="properties">
      <xsd:complexType>
        <xsd:sequence>
          <xsd:element name="documentManagement">
            <xsd:complexType>
              <xsd:all>
                <xsd:element ref="ns2:Trefwoord" minOccurs="0"/>
                <xsd:element ref="ns2:VerantwoordelijkeDirecte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Ontwerpstatus" minOccurs="0"/>
                <xsd:element ref="ns2:SharedWithUsers" minOccurs="0"/>
                <xsd:element ref="ns2:SharedWithDetails" minOccurs="0"/>
                <xsd:element ref="ns3:lcf76f155ced4ddcb4097134ff3c332f" minOccurs="0"/>
                <xsd:element ref="ns4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aae93-0eb5-44fb-ad91-4cebe96d8479" elementFormDefault="qualified">
    <xsd:import namespace="http://schemas.microsoft.com/office/2006/documentManagement/types"/>
    <xsd:import namespace="http://schemas.microsoft.com/office/infopath/2007/PartnerControls"/>
    <xsd:element name="Trefwoord" ma:index="8" nillable="true" ma:displayName="Trefwoord" ma:list="{cef67a6e-fc43-4641-80d1-1fb92dc8d6ad}" ma:internalName="Trefwoord" ma:showField="Title" ma:web="4beaae93-0eb5-44fb-ad91-4cebe96d84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VerantwoordelijkeDirecte" ma:index="9" nillable="true" ma:displayName="Verantwoordelijke Directie" ma:default="-" ma:format="Dropdown" ma:internalName="VerantwoordelijkeDirecte">
      <xsd:simpleType>
        <xsd:restriction base="dms:Choice">
          <xsd:enumeration value="G&amp;O"/>
          <xsd:enumeration value="IB"/>
          <xsd:enumeration value="R&amp;D"/>
          <xsd:enumeration value="PMB"/>
          <xsd:enumeration value="-"/>
        </xsd:restriction>
      </xsd:simpleType>
    </xsd:element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24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25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6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0561b7-5d4d-4c0b-938a-ff6327b314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Ontwerpstatus" ma:index="14" nillable="true" ma:displayName="Ontwerpstatus" ma:description="Ontwerpstatus van het document" ma:format="Dropdown" ma:internalName="Ontwerpstatus">
      <xsd:simpleType>
        <xsd:restriction base="dms:Choice">
          <xsd:enumeration value="Actief"/>
          <xsd:enumeration value="Concept"/>
          <xsd:enumeration value="Definitief"/>
          <xsd:enumeration value="Archief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3676cea4-3086-4dea-a929-70cf350c88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1ceeed-c77b-4a37-aea6-85893f5a9fb4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61d9242b-6670-44ee-8790-b8c8b1145f5c}" ma:internalName="TaxCatchAll" ma:showField="CatchAllData" ma:web="4beaae93-0eb5-44fb-ad91-4cebe96d84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5F47A10-5A85-46B5-8CCB-2D5EBA296A82}">
  <ds:schemaRefs>
    <ds:schemaRef ds:uri="http://schemas.microsoft.com/office/2006/metadata/properties"/>
    <ds:schemaRef ds:uri="http://schemas.microsoft.com/office/infopath/2007/PartnerControls"/>
    <ds:schemaRef ds:uri="451ceeed-c77b-4a37-aea6-85893f5a9fb4"/>
    <ds:schemaRef ds:uri="4beaae93-0eb5-44fb-ad91-4cebe96d8479"/>
    <ds:schemaRef ds:uri="aa0561b7-5d4d-4c0b-938a-ff6327b31467"/>
  </ds:schemaRefs>
</ds:datastoreItem>
</file>

<file path=customXml/itemProps2.xml><?xml version="1.0" encoding="utf-8"?>
<ds:datastoreItem xmlns:ds="http://schemas.openxmlformats.org/officeDocument/2006/customXml" ds:itemID="{66F584A9-16E2-4169-BAC3-7BE433E22D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eaae93-0eb5-44fb-ad91-4cebe96d8479"/>
    <ds:schemaRef ds:uri="aa0561b7-5d4d-4c0b-938a-ff6327b31467"/>
    <ds:schemaRef ds:uri="451ceeed-c77b-4a37-aea6-85893f5a9f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9F3FA94-E789-4619-AD44-71C1532DEB1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60E1FC3-7B13-44EF-A8EB-A22305D4BC6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174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Santbrink, Tom</dc:creator>
  <cp:lastModifiedBy>Leising, Hans</cp:lastModifiedBy>
  <cp:revision>8</cp:revision>
  <dcterms:created xsi:type="dcterms:W3CDTF">2022-01-18T14:28:00Z</dcterms:created>
  <dcterms:modified xsi:type="dcterms:W3CDTF">2026-04-21T10:43:00Z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0x010100552416674A105C418CA901A974EE000700EF06C56976CC2B4591786067BD605C18</vt:lpwstr>
  </property>
  <property fmtid="{D5CDD505-2E9C-101B-9397-08002B2CF9AE}" pid="3" name="_dlc_DocIdItemGuid">
    <vt:lpwstr>533f582a-de3e-40ac-b0a8-a4998f6dd7c2</vt:lpwstr>
  </property>
  <property fmtid="{D5CDD505-2E9C-101B-9397-08002B2CF9AE}" pid="4" name="MediaServiceImageTags">
    <vt:lpwstr/>
  </property>
  <property fmtid="{D5CDD505-2E9C-101B-9397-08002B2CF9AE}" pid="5" name="Hyperlink IBIS4P">
    <vt:lpwstr>, </vt:lpwstr>
  </property>
  <property fmtid="{D5CDD505-2E9C-101B-9397-08002B2CF9AE}" pid="6" name="Hyperlink SP">
    <vt:lpwstr>, </vt:lpwstr>
  </property>
  <property fmtid="{D5CDD505-2E9C-101B-9397-08002B2CF9AE}" pid="7" name="TaxKeyword">
    <vt:lpwstr/>
  </property>
  <property fmtid="{D5CDD505-2E9C-101B-9397-08002B2CF9AE}" pid="8" name="xd_ProgID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  <property fmtid="{D5CDD505-2E9C-101B-9397-08002B2CF9AE}" pid="13" name="Inrichting">
    <vt:lpwstr>5;#KennisBasis:Kennisnetwerk:Afdeling|f40fd2a1-254d-4f5d-a581-0b87e0d4a1cb</vt:lpwstr>
  </property>
  <property fmtid="{D5CDD505-2E9C-101B-9397-08002B2CF9AE}" pid="14" name="InformatieType">
    <vt:lpwstr/>
  </property>
  <property fmtid="{D5CDD505-2E9C-101B-9397-08002B2CF9AE}" pid="15" name="Projecttype">
    <vt:lpwstr/>
  </property>
  <property fmtid="{D5CDD505-2E9C-101B-9397-08002B2CF9AE}" pid="16" name="Kwaliteitsstatus">
    <vt:lpwstr>1;#Niet beoordeeld|a2f02964-ec86-4ced-8125-ad4b0dcb2ecf</vt:lpwstr>
  </property>
  <property fmtid="{D5CDD505-2E9C-101B-9397-08002B2CF9AE}" pid="17" name="xd_Signature">
    <vt:bool>false</vt:bool>
  </property>
  <property fmtid="{D5CDD505-2E9C-101B-9397-08002B2CF9AE}" pid="18" name="Doelgroep">
    <vt:lpwstr/>
  </property>
  <property fmtid="{D5CDD505-2E9C-101B-9397-08002B2CF9AE}" pid="19" name="Projectfase">
    <vt:lpwstr/>
  </property>
  <property fmtid="{D5CDD505-2E9C-101B-9397-08002B2CF9AE}" pid="20" name="Organisatieonderdeel">
    <vt:lpwstr>3;#Ingenieursbureau|9b904282-b3c0-464b-a9c1-c981b6016c99</vt:lpwstr>
  </property>
  <property fmtid="{D5CDD505-2E9C-101B-9397-08002B2CF9AE}" pid="21" name="KB Permalink">
    <vt:lpwstr>0</vt:lpwstr>
  </property>
  <property fmtid="{D5CDD505-2E9C-101B-9397-08002B2CF9AE}" pid="22" name="GerelateerdeOrganisatieonderdelen">
    <vt:lpwstr>3;#Ingenieursbureau|9b904282-b3c0-464b-a9c1-c981b6016c99</vt:lpwstr>
  </property>
  <property fmtid="{D5CDD505-2E9C-101B-9397-08002B2CF9AE}" pid="23" name="lcf76f155ced4ddcb4097134ff3c332f">
    <vt:lpwstr/>
  </property>
  <property fmtid="{D5CDD505-2E9C-101B-9397-08002B2CF9AE}" pid="24" name="ic6e37279ca6428ea043fdf2094f842d">
    <vt:lpwstr/>
  </property>
  <property fmtid="{D5CDD505-2E9C-101B-9397-08002B2CF9AE}" pid="25" name="KennisBasisProces">
    <vt:lpwstr/>
  </property>
  <property fmtid="{D5CDD505-2E9C-101B-9397-08002B2CF9AE}" pid="26" name="g6483b615fc746a3b3d4b3a5315e2a9d">
    <vt:lpwstr/>
  </property>
</Properties>
</file>